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2. Marginal effects of fiscal rules by rule type</w:t>
      </w:r>
    </w:p>
    <w:tbl>
      <w:tblPr>
        <w:tblStyle w:val="TableGrid"/>
        <w:tblW w:w="0" w:type="auto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Budget balance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Debt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Expenditure rule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Revenue rule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0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0.13***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(0.04)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(0.04)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Rule type = 1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0.11***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(0.06)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